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Daily Standup – 2025-10-03</w:t>
      </w:r>
    </w:p>
    <w:p>
      <w:r>
        <w:t>Daily Standup – Friday, October 3, 2025</w:t>
        <w:br/>
        <w:br/>
        <w:t>Esteban: Cleaned form logic.</w:t>
        <w:br/>
        <w:br/>
        <w:t>Christopher: Optimized preview rendering.</w:t>
        <w:br/>
        <w:br/>
        <w:t>Ambar: Consistent responsive styles.</w:t>
        <w:br/>
        <w:br/>
        <w:t>Cesar: Reorder animation enhancements.</w:t>
        <w:br/>
        <w:br/>
        <w:t>Logan: Created bug list for next week.</w:t>
        <w:br/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